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028 Hip-Hop Юніори 1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Анастасія Оріна</w:t>
      </w:r>
    </w:p>
    <w:p>
      <w:pPr>
        <w:spacing w:before="0" w:after="0"/>
      </w:pPr>
      <w:r>
        <w:t>C - Рижкова Олена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Аліна Лисікова</w:t>
      </w:r>
    </w:p>
    <w:p>
      <w:pPr>
        <w:spacing w:before="0" w:after="0"/>
      </w:pPr>
      <w:r>
        <w:t>G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#340 Владислав Скиданюк - 1 місце</w:t>
      </w:r>
    </w:p>
    <w:p>
      <w:pPr>
        <w:pStyle w:val="ListNumber"/>
      </w:pPr>
      <w:r>
        <w:t>#199 Мілана Журба - 2 місце</w:t>
      </w:r>
    </w:p>
    <w:p>
      <w:pPr>
        <w:pStyle w:val="ListNumber"/>
      </w:pPr>
      <w:r>
        <w:t>#383 Поліна Трегуб - 3 місце</w:t>
      </w:r>
    </w:p>
    <w:p>
      <w:pPr>
        <w:pStyle w:val="ListNumber"/>
      </w:pPr>
      <w:r>
        <w:t>#176 Рінат Білоусов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199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383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